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10E968" w14:textId="0C954DC8" w:rsidR="00D9629A" w:rsidRDefault="009D7589" w:rsidP="00162E97">
      <w:pPr>
        <w:pStyle w:val="Titel"/>
      </w:pPr>
      <w:bookmarkStart w:id="0" w:name="Betreff"/>
      <w:r>
        <w:t xml:space="preserve">Zielvereinbarung für </w:t>
      </w:r>
      <w:r w:rsidR="008C634C">
        <w:t>[</w:t>
      </w:r>
      <w:r w:rsidR="00332C7B">
        <w:t>Jahr</w:t>
      </w:r>
      <w:r w:rsidR="008C634C">
        <w:t>]</w:t>
      </w:r>
    </w:p>
    <w:bookmarkEnd w:id="0"/>
    <w:p w14:paraId="1CD7252F" w14:textId="77777777" w:rsidR="00047ABE" w:rsidRDefault="00047ABE" w:rsidP="00162E97"/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8" w:type="dxa"/>
          <w:left w:w="68" w:type="dxa"/>
          <w:bottom w:w="68" w:type="dxa"/>
          <w:right w:w="68" w:type="dxa"/>
        </w:tblCellMar>
        <w:tblLook w:val="01E0" w:firstRow="1" w:lastRow="1" w:firstColumn="1" w:lastColumn="1" w:noHBand="0" w:noVBand="0"/>
      </w:tblPr>
      <w:tblGrid>
        <w:gridCol w:w="1134"/>
        <w:gridCol w:w="3828"/>
        <w:gridCol w:w="1989"/>
        <w:gridCol w:w="2972"/>
      </w:tblGrid>
      <w:tr w:rsidR="00162E97" w:rsidRPr="00756E24" w14:paraId="66FB7265" w14:textId="77777777" w:rsidTr="002A07F2">
        <w:trPr>
          <w:trHeight w:val="90"/>
        </w:trPr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04BA2CDB" w14:textId="5D560D14" w:rsidR="00162E97" w:rsidRPr="00756E24" w:rsidRDefault="00162E97" w:rsidP="00162E97">
            <w:pPr>
              <w:pStyle w:val="KeinLeerraum"/>
            </w:pPr>
            <w:r w:rsidRPr="00756E24">
              <w:t>Name</w:t>
            </w:r>
          </w:p>
        </w:tc>
        <w:tc>
          <w:tcPr>
            <w:tcW w:w="3828" w:type="dxa"/>
            <w:tcBorders>
              <w:top w:val="nil"/>
              <w:left w:val="nil"/>
              <w:right w:val="nil"/>
            </w:tcBorders>
          </w:tcPr>
          <w:p w14:paraId="75578A8C" w14:textId="18085844" w:rsidR="00162E97" w:rsidRPr="00756E24" w:rsidRDefault="00162E97" w:rsidP="00162E97">
            <w:pPr>
              <w:pStyle w:val="KeinLeerraum"/>
            </w:pPr>
          </w:p>
        </w:tc>
        <w:tc>
          <w:tcPr>
            <w:tcW w:w="1989" w:type="dxa"/>
            <w:tcBorders>
              <w:top w:val="nil"/>
              <w:left w:val="nil"/>
              <w:right w:val="nil"/>
            </w:tcBorders>
          </w:tcPr>
          <w:p w14:paraId="3A6B1785" w14:textId="77777777" w:rsidR="00162E97" w:rsidRPr="00756E24" w:rsidRDefault="00162E97" w:rsidP="00162E97">
            <w:pPr>
              <w:pStyle w:val="KeinLeerraum"/>
            </w:pPr>
            <w:r w:rsidRPr="00756E24">
              <w:t xml:space="preserve">Funktion </w:t>
            </w:r>
          </w:p>
        </w:tc>
        <w:tc>
          <w:tcPr>
            <w:tcW w:w="2972" w:type="dxa"/>
            <w:tcBorders>
              <w:top w:val="nil"/>
              <w:left w:val="nil"/>
              <w:right w:val="nil"/>
            </w:tcBorders>
          </w:tcPr>
          <w:p w14:paraId="39720A21" w14:textId="132EDA62" w:rsidR="00162E97" w:rsidRPr="00756E24" w:rsidRDefault="00162E97" w:rsidP="00162E97">
            <w:pPr>
              <w:pStyle w:val="KeinLeerraum"/>
              <w:rPr>
                <w:b/>
                <w:bCs/>
              </w:rPr>
            </w:pPr>
          </w:p>
        </w:tc>
      </w:tr>
      <w:tr w:rsidR="00162E97" w:rsidRPr="00756E24" w14:paraId="133E4391" w14:textId="77777777" w:rsidTr="002A07F2">
        <w:trPr>
          <w:trHeight w:val="90"/>
        </w:trPr>
        <w:tc>
          <w:tcPr>
            <w:tcW w:w="1134" w:type="dxa"/>
            <w:tcBorders>
              <w:left w:val="nil"/>
              <w:right w:val="nil"/>
            </w:tcBorders>
          </w:tcPr>
          <w:p w14:paraId="576087CC" w14:textId="6281CE76" w:rsidR="00162E97" w:rsidRPr="00756E24" w:rsidRDefault="008447EF" w:rsidP="00162E97">
            <w:pPr>
              <w:pStyle w:val="KeinLeerraum"/>
            </w:pPr>
            <w:r w:rsidRPr="00756E24">
              <w:t>Vorname</w:t>
            </w:r>
          </w:p>
        </w:tc>
        <w:tc>
          <w:tcPr>
            <w:tcW w:w="3828" w:type="dxa"/>
            <w:tcBorders>
              <w:left w:val="nil"/>
              <w:right w:val="nil"/>
            </w:tcBorders>
          </w:tcPr>
          <w:p w14:paraId="2D4687A9" w14:textId="53E5759D" w:rsidR="00162E97" w:rsidRPr="00756E24" w:rsidRDefault="00162E97" w:rsidP="00162E97">
            <w:pPr>
              <w:pStyle w:val="KeinLeerraum"/>
            </w:pPr>
          </w:p>
        </w:tc>
        <w:tc>
          <w:tcPr>
            <w:tcW w:w="1989" w:type="dxa"/>
            <w:tcBorders>
              <w:left w:val="nil"/>
              <w:right w:val="nil"/>
            </w:tcBorders>
          </w:tcPr>
          <w:p w14:paraId="05CF1D1D" w14:textId="50FB654F" w:rsidR="00162E97" w:rsidRPr="00756E24" w:rsidRDefault="00162E97" w:rsidP="00162E97">
            <w:pPr>
              <w:pStyle w:val="KeinLeerraum"/>
            </w:pPr>
            <w:r w:rsidRPr="00756E24">
              <w:t>Vorgesetzte</w:t>
            </w:r>
            <w:r w:rsidR="00153406">
              <w:t>(r)</w:t>
            </w:r>
          </w:p>
        </w:tc>
        <w:tc>
          <w:tcPr>
            <w:tcW w:w="2972" w:type="dxa"/>
            <w:tcBorders>
              <w:left w:val="nil"/>
              <w:right w:val="nil"/>
            </w:tcBorders>
          </w:tcPr>
          <w:p w14:paraId="759C9648" w14:textId="077CA57E" w:rsidR="00162E97" w:rsidRPr="00756E24" w:rsidRDefault="00162E97" w:rsidP="00162E97">
            <w:pPr>
              <w:pStyle w:val="KeinLeerraum"/>
              <w:rPr>
                <w:b/>
                <w:bCs/>
              </w:rPr>
            </w:pPr>
          </w:p>
        </w:tc>
      </w:tr>
      <w:tr w:rsidR="00162E97" w:rsidRPr="00756E24" w14:paraId="62C09F88" w14:textId="77777777" w:rsidTr="002A07F2">
        <w:trPr>
          <w:trHeight w:val="589"/>
        </w:trPr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56B2CB72" w14:textId="77777777" w:rsidR="00162E97" w:rsidRPr="00756E24" w:rsidRDefault="00D417BB" w:rsidP="00162E97">
            <w:pPr>
              <w:pStyle w:val="KeinLeerraum"/>
            </w:pPr>
            <w:r>
              <w:t>Eintritt</w:t>
            </w:r>
          </w:p>
        </w:tc>
        <w:tc>
          <w:tcPr>
            <w:tcW w:w="3828" w:type="dxa"/>
            <w:tcBorders>
              <w:top w:val="nil"/>
              <w:left w:val="nil"/>
              <w:right w:val="nil"/>
            </w:tcBorders>
          </w:tcPr>
          <w:p w14:paraId="2433AFFA" w14:textId="24DDF3A2" w:rsidR="00162E97" w:rsidRPr="00756E24" w:rsidRDefault="00162E97" w:rsidP="00162E97">
            <w:pPr>
              <w:pStyle w:val="KeinLeerraum"/>
            </w:pPr>
          </w:p>
        </w:tc>
        <w:tc>
          <w:tcPr>
            <w:tcW w:w="1989" w:type="dxa"/>
            <w:tcBorders>
              <w:top w:val="nil"/>
              <w:left w:val="nil"/>
              <w:right w:val="nil"/>
            </w:tcBorders>
          </w:tcPr>
          <w:p w14:paraId="6DF2E24F" w14:textId="40299DA9" w:rsidR="00162E97" w:rsidRPr="00756E24" w:rsidRDefault="00162E97" w:rsidP="00162E97">
            <w:pPr>
              <w:pStyle w:val="KeinLeerraum"/>
            </w:pPr>
            <w:r>
              <w:t>B</w:t>
            </w:r>
            <w:r w:rsidR="008447EF">
              <w:t>eschäftigungsgrad</w:t>
            </w:r>
          </w:p>
        </w:tc>
        <w:tc>
          <w:tcPr>
            <w:tcW w:w="2972" w:type="dxa"/>
            <w:tcBorders>
              <w:top w:val="nil"/>
              <w:left w:val="nil"/>
              <w:right w:val="nil"/>
            </w:tcBorders>
          </w:tcPr>
          <w:p w14:paraId="19E0DE66" w14:textId="71D86165" w:rsidR="00162E97" w:rsidRPr="00756E24" w:rsidRDefault="00162E97" w:rsidP="00162E97">
            <w:pPr>
              <w:pStyle w:val="KeinLeerraum"/>
              <w:rPr>
                <w:b/>
                <w:bCs/>
              </w:rPr>
            </w:pPr>
          </w:p>
        </w:tc>
      </w:tr>
    </w:tbl>
    <w:p w14:paraId="12B51241" w14:textId="77777777" w:rsidR="00162E97" w:rsidRPr="00C201A6" w:rsidRDefault="00162E97" w:rsidP="00162E97"/>
    <w:tbl>
      <w:tblPr>
        <w:tblStyle w:val="Tabellenraster"/>
        <w:tblW w:w="9923" w:type="dxa"/>
        <w:tblLayout w:type="fixed"/>
        <w:tblCellMar>
          <w:top w:w="68" w:type="dxa"/>
          <w:left w:w="68" w:type="dxa"/>
          <w:bottom w:w="68" w:type="dxa"/>
          <w:right w:w="68" w:type="dxa"/>
        </w:tblCellMar>
        <w:tblLook w:val="04A0" w:firstRow="1" w:lastRow="0" w:firstColumn="1" w:lastColumn="0" w:noHBand="0" w:noVBand="1"/>
      </w:tblPr>
      <w:tblGrid>
        <w:gridCol w:w="1061"/>
        <w:gridCol w:w="6378"/>
        <w:gridCol w:w="2484"/>
      </w:tblGrid>
      <w:tr w:rsidR="00B0678A" w14:paraId="7183D8A7" w14:textId="77777777" w:rsidTr="00B0678A">
        <w:trPr>
          <w:tblHeader/>
        </w:trPr>
        <w:tc>
          <w:tcPr>
            <w:tcW w:w="1061" w:type="dxa"/>
          </w:tcPr>
          <w:p w14:paraId="478A0607" w14:textId="77777777" w:rsidR="00B0678A" w:rsidRPr="00B0678A" w:rsidRDefault="00B0678A" w:rsidP="00B0678A">
            <w:pPr>
              <w:pStyle w:val="KeinLeerraum"/>
              <w:rPr>
                <w:b/>
              </w:rPr>
            </w:pPr>
            <w:r w:rsidRPr="00B0678A">
              <w:rPr>
                <w:b/>
              </w:rPr>
              <w:t>Ziele</w:t>
            </w:r>
          </w:p>
        </w:tc>
        <w:tc>
          <w:tcPr>
            <w:tcW w:w="6378" w:type="dxa"/>
          </w:tcPr>
          <w:p w14:paraId="15162026" w14:textId="77777777" w:rsidR="00B0678A" w:rsidRDefault="00B0678A" w:rsidP="00B0678A">
            <w:pPr>
              <w:pStyle w:val="KeinLeerraum"/>
            </w:pPr>
            <w:r w:rsidRPr="00B0678A">
              <w:rPr>
                <w:b/>
              </w:rPr>
              <w:t>Beschreibung</w:t>
            </w:r>
            <w:r>
              <w:t xml:space="preserve"> (Erwartete Ergebnisse, angestrebte Resultate und/oder Projekte)</w:t>
            </w:r>
          </w:p>
        </w:tc>
        <w:tc>
          <w:tcPr>
            <w:tcW w:w="2484" w:type="dxa"/>
          </w:tcPr>
          <w:p w14:paraId="0CDC10F9" w14:textId="77777777" w:rsidR="00B0678A" w:rsidRPr="00B0678A" w:rsidRDefault="00B0678A" w:rsidP="00B0678A">
            <w:pPr>
              <w:pStyle w:val="KeinLeerraum"/>
              <w:rPr>
                <w:b/>
              </w:rPr>
            </w:pPr>
            <w:r w:rsidRPr="00B0678A">
              <w:rPr>
                <w:b/>
              </w:rPr>
              <w:t>Termine</w:t>
            </w:r>
          </w:p>
        </w:tc>
      </w:tr>
      <w:tr w:rsidR="00B0678A" w14:paraId="4474E7F5" w14:textId="77777777" w:rsidTr="00B0678A">
        <w:trPr>
          <w:trHeight w:val="1985"/>
        </w:trPr>
        <w:tc>
          <w:tcPr>
            <w:tcW w:w="1061" w:type="dxa"/>
          </w:tcPr>
          <w:p w14:paraId="6A1B6159" w14:textId="77777777" w:rsidR="00B0678A" w:rsidRPr="00B0678A" w:rsidRDefault="00B0678A" w:rsidP="00B0678A">
            <w:pPr>
              <w:pStyle w:val="KeinLeerraum"/>
              <w:rPr>
                <w:b/>
              </w:rPr>
            </w:pPr>
            <w:r w:rsidRPr="00B0678A">
              <w:rPr>
                <w:b/>
              </w:rPr>
              <w:t>Ziel 1</w:t>
            </w:r>
          </w:p>
        </w:tc>
        <w:tc>
          <w:tcPr>
            <w:tcW w:w="6378" w:type="dxa"/>
          </w:tcPr>
          <w:p w14:paraId="377275B7" w14:textId="77777777" w:rsidR="00B0678A" w:rsidRDefault="00B0678A" w:rsidP="00B0678A">
            <w:pPr>
              <w:pStyle w:val="KeinLeerraum"/>
            </w:pPr>
          </w:p>
        </w:tc>
        <w:tc>
          <w:tcPr>
            <w:tcW w:w="2484" w:type="dxa"/>
          </w:tcPr>
          <w:p w14:paraId="3D1AB3EA" w14:textId="77777777" w:rsidR="00B0678A" w:rsidRDefault="00B0678A" w:rsidP="00B0678A">
            <w:pPr>
              <w:pStyle w:val="KeinLeerraum"/>
            </w:pPr>
          </w:p>
        </w:tc>
      </w:tr>
      <w:tr w:rsidR="00B0678A" w14:paraId="25CD0327" w14:textId="77777777" w:rsidTr="00B0678A">
        <w:trPr>
          <w:trHeight w:val="1985"/>
        </w:trPr>
        <w:tc>
          <w:tcPr>
            <w:tcW w:w="1061" w:type="dxa"/>
          </w:tcPr>
          <w:p w14:paraId="53F37493" w14:textId="77777777" w:rsidR="00B0678A" w:rsidRPr="00B0678A" w:rsidRDefault="00B0678A" w:rsidP="00B0678A">
            <w:pPr>
              <w:pStyle w:val="KeinLeerraum"/>
              <w:rPr>
                <w:b/>
              </w:rPr>
            </w:pPr>
            <w:r w:rsidRPr="00B0678A">
              <w:rPr>
                <w:b/>
              </w:rPr>
              <w:t>Ziel 2</w:t>
            </w:r>
          </w:p>
        </w:tc>
        <w:tc>
          <w:tcPr>
            <w:tcW w:w="6378" w:type="dxa"/>
          </w:tcPr>
          <w:p w14:paraId="3DCC0BB0" w14:textId="77777777" w:rsidR="00B0678A" w:rsidRDefault="00B0678A" w:rsidP="00B0678A">
            <w:pPr>
              <w:pStyle w:val="KeinLeerraum"/>
            </w:pPr>
          </w:p>
        </w:tc>
        <w:tc>
          <w:tcPr>
            <w:tcW w:w="2484" w:type="dxa"/>
          </w:tcPr>
          <w:p w14:paraId="57E92212" w14:textId="77777777" w:rsidR="00B0678A" w:rsidRDefault="00B0678A" w:rsidP="00B0678A">
            <w:pPr>
              <w:pStyle w:val="KeinLeerraum"/>
            </w:pPr>
          </w:p>
        </w:tc>
      </w:tr>
      <w:tr w:rsidR="00B0678A" w14:paraId="73307895" w14:textId="77777777" w:rsidTr="00B0678A">
        <w:trPr>
          <w:trHeight w:val="1985"/>
        </w:trPr>
        <w:tc>
          <w:tcPr>
            <w:tcW w:w="1061" w:type="dxa"/>
          </w:tcPr>
          <w:p w14:paraId="44FEB740" w14:textId="77777777" w:rsidR="00B0678A" w:rsidRPr="00B0678A" w:rsidRDefault="00B0678A" w:rsidP="00B0678A">
            <w:pPr>
              <w:pStyle w:val="KeinLeerraum"/>
              <w:rPr>
                <w:b/>
              </w:rPr>
            </w:pPr>
            <w:r w:rsidRPr="00B0678A">
              <w:rPr>
                <w:b/>
              </w:rPr>
              <w:t>Ziel 3</w:t>
            </w:r>
          </w:p>
        </w:tc>
        <w:tc>
          <w:tcPr>
            <w:tcW w:w="6378" w:type="dxa"/>
          </w:tcPr>
          <w:p w14:paraId="7AC8E20C" w14:textId="77777777" w:rsidR="00B0678A" w:rsidRDefault="00B0678A" w:rsidP="00B0678A">
            <w:pPr>
              <w:pStyle w:val="KeinLeerraum"/>
            </w:pPr>
          </w:p>
        </w:tc>
        <w:tc>
          <w:tcPr>
            <w:tcW w:w="2484" w:type="dxa"/>
          </w:tcPr>
          <w:p w14:paraId="0794D15C" w14:textId="77777777" w:rsidR="00B0678A" w:rsidRDefault="00B0678A" w:rsidP="00B0678A">
            <w:pPr>
              <w:pStyle w:val="KeinLeerraum"/>
            </w:pPr>
          </w:p>
        </w:tc>
      </w:tr>
      <w:tr w:rsidR="00B0678A" w14:paraId="54E805BA" w14:textId="77777777" w:rsidTr="00B0678A">
        <w:trPr>
          <w:trHeight w:val="1985"/>
        </w:trPr>
        <w:tc>
          <w:tcPr>
            <w:tcW w:w="1061" w:type="dxa"/>
          </w:tcPr>
          <w:p w14:paraId="258ED4E1" w14:textId="77777777" w:rsidR="00B0678A" w:rsidRPr="00B0678A" w:rsidRDefault="00B0678A" w:rsidP="00B0678A">
            <w:pPr>
              <w:pStyle w:val="KeinLeerraum"/>
              <w:rPr>
                <w:b/>
              </w:rPr>
            </w:pPr>
            <w:r w:rsidRPr="00B0678A">
              <w:rPr>
                <w:b/>
              </w:rPr>
              <w:t>Ziel 4</w:t>
            </w:r>
          </w:p>
        </w:tc>
        <w:tc>
          <w:tcPr>
            <w:tcW w:w="6378" w:type="dxa"/>
          </w:tcPr>
          <w:p w14:paraId="7389932D" w14:textId="77777777" w:rsidR="00B0678A" w:rsidRDefault="00B0678A" w:rsidP="00B0678A">
            <w:pPr>
              <w:pStyle w:val="KeinLeerraum"/>
            </w:pPr>
          </w:p>
        </w:tc>
        <w:tc>
          <w:tcPr>
            <w:tcW w:w="2484" w:type="dxa"/>
          </w:tcPr>
          <w:p w14:paraId="7FE02493" w14:textId="77777777" w:rsidR="00B0678A" w:rsidRDefault="00B0678A" w:rsidP="00B0678A">
            <w:pPr>
              <w:pStyle w:val="KeinLeerraum"/>
            </w:pPr>
          </w:p>
        </w:tc>
      </w:tr>
    </w:tbl>
    <w:p w14:paraId="643080D1" w14:textId="77777777" w:rsidR="00713927" w:rsidRDefault="00713927"/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68" w:type="dxa"/>
          <w:left w:w="68" w:type="dxa"/>
          <w:bottom w:w="68" w:type="dxa"/>
          <w:right w:w="68" w:type="dxa"/>
        </w:tblCellMar>
        <w:tblLook w:val="01E0" w:firstRow="1" w:lastRow="1" w:firstColumn="1" w:lastColumn="1" w:noHBand="0" w:noVBand="0"/>
      </w:tblPr>
      <w:tblGrid>
        <w:gridCol w:w="9923"/>
      </w:tblGrid>
      <w:tr w:rsidR="00162E97" w:rsidRPr="00162E97" w14:paraId="0442CC50" w14:textId="77777777" w:rsidTr="00713927">
        <w:trPr>
          <w:cantSplit/>
        </w:trPr>
        <w:tc>
          <w:tcPr>
            <w:tcW w:w="9923" w:type="dxa"/>
            <w:tcBorders>
              <w:top w:val="single" w:sz="4" w:space="0" w:color="auto"/>
            </w:tcBorders>
          </w:tcPr>
          <w:p w14:paraId="33CAC05F" w14:textId="77777777" w:rsidR="00162E97" w:rsidRPr="00162E97" w:rsidRDefault="00162E97" w:rsidP="00EB17C6">
            <w:pPr>
              <w:pStyle w:val="KeinLeerraum"/>
              <w:keepNext/>
              <w:rPr>
                <w:b/>
                <w:lang w:eastAsia="de-DE"/>
              </w:rPr>
            </w:pPr>
            <w:r w:rsidRPr="00162E97">
              <w:rPr>
                <w:b/>
                <w:lang w:eastAsia="de-DE"/>
              </w:rPr>
              <w:lastRenderedPageBreak/>
              <w:t>Besprochen und akzeptiert</w:t>
            </w:r>
          </w:p>
        </w:tc>
      </w:tr>
      <w:tr w:rsidR="00162E97" w:rsidRPr="00760233" w14:paraId="277F3BFA" w14:textId="77777777" w:rsidTr="00713927">
        <w:trPr>
          <w:cantSplit/>
        </w:trPr>
        <w:tc>
          <w:tcPr>
            <w:tcW w:w="9923" w:type="dxa"/>
            <w:tcBorders>
              <w:bottom w:val="single" w:sz="4" w:space="0" w:color="auto"/>
            </w:tcBorders>
          </w:tcPr>
          <w:p w14:paraId="11A4DDB3" w14:textId="05B771CB" w:rsidR="00162E97" w:rsidRPr="00760233" w:rsidRDefault="00162E97" w:rsidP="00EB17C6">
            <w:pPr>
              <w:keepNext/>
              <w:tabs>
                <w:tab w:val="left" w:pos="4665"/>
              </w:tabs>
              <w:rPr>
                <w:lang w:eastAsia="de-DE"/>
              </w:rPr>
            </w:pPr>
            <w:r w:rsidRPr="00760233">
              <w:rPr>
                <w:lang w:eastAsia="de-DE"/>
              </w:rPr>
              <w:t>Datum</w:t>
            </w:r>
            <w:r w:rsidR="00193D0B">
              <w:rPr>
                <w:lang w:eastAsia="de-DE"/>
              </w:rPr>
              <w:t>:</w:t>
            </w:r>
            <w:r w:rsidRPr="00760233">
              <w:rPr>
                <w:lang w:eastAsia="de-DE"/>
              </w:rPr>
              <w:tab/>
              <w:t>Datum</w:t>
            </w:r>
            <w:r w:rsidR="00193D0B">
              <w:rPr>
                <w:lang w:eastAsia="de-DE"/>
              </w:rPr>
              <w:t xml:space="preserve">: </w:t>
            </w:r>
          </w:p>
          <w:p w14:paraId="7CD9DE30" w14:textId="77777777" w:rsidR="00162E97" w:rsidRDefault="00162E97" w:rsidP="00EB17C6">
            <w:pPr>
              <w:keepNext/>
              <w:tabs>
                <w:tab w:val="left" w:pos="4665"/>
              </w:tabs>
              <w:rPr>
                <w:lang w:eastAsia="de-DE"/>
              </w:rPr>
            </w:pPr>
          </w:p>
          <w:p w14:paraId="4D2DC030" w14:textId="77777777" w:rsidR="002E788C" w:rsidRPr="00760233" w:rsidRDefault="002E788C" w:rsidP="00EB17C6">
            <w:pPr>
              <w:keepNext/>
              <w:tabs>
                <w:tab w:val="left" w:pos="4665"/>
              </w:tabs>
              <w:rPr>
                <w:lang w:eastAsia="de-DE"/>
              </w:rPr>
            </w:pPr>
          </w:p>
          <w:p w14:paraId="6F32C8E0" w14:textId="0F1C3D5A" w:rsidR="00162E97" w:rsidRPr="00760233" w:rsidRDefault="00162E97" w:rsidP="00EB17C6">
            <w:pPr>
              <w:keepNext/>
              <w:tabs>
                <w:tab w:val="left" w:pos="4665"/>
              </w:tabs>
              <w:rPr>
                <w:lang w:eastAsia="de-DE"/>
              </w:rPr>
            </w:pPr>
            <w:r w:rsidRPr="00760233">
              <w:rPr>
                <w:lang w:eastAsia="de-DE"/>
              </w:rPr>
              <w:t>Unterschrift direkte</w:t>
            </w:r>
            <w:r w:rsidR="00153406">
              <w:rPr>
                <w:lang w:eastAsia="de-DE"/>
              </w:rPr>
              <w:t>(r)</w:t>
            </w:r>
            <w:r w:rsidRPr="00760233">
              <w:rPr>
                <w:lang w:eastAsia="de-DE"/>
              </w:rPr>
              <w:t xml:space="preserve"> Vorgesetzte</w:t>
            </w:r>
            <w:r w:rsidR="00153406">
              <w:rPr>
                <w:lang w:eastAsia="de-DE"/>
              </w:rPr>
              <w:t>(r)</w:t>
            </w:r>
            <w:r w:rsidRPr="00760233">
              <w:rPr>
                <w:lang w:eastAsia="de-DE"/>
              </w:rPr>
              <w:tab/>
              <w:t>Unterschrift Mitarbeitende</w:t>
            </w:r>
            <w:r w:rsidR="00153406">
              <w:rPr>
                <w:lang w:eastAsia="de-DE"/>
              </w:rPr>
              <w:t>(r)</w:t>
            </w:r>
          </w:p>
          <w:p w14:paraId="0A51389B" w14:textId="77777777" w:rsidR="00162E97" w:rsidRPr="00760233" w:rsidRDefault="00162E97" w:rsidP="00EB17C6">
            <w:pPr>
              <w:keepNext/>
              <w:tabs>
                <w:tab w:val="left" w:pos="4665"/>
              </w:tabs>
              <w:rPr>
                <w:lang w:eastAsia="de-DE"/>
              </w:rPr>
            </w:pPr>
            <w:r w:rsidRPr="00760233">
              <w:rPr>
                <w:lang w:eastAsia="de-DE"/>
              </w:rPr>
              <w:t>Name</w:t>
            </w:r>
          </w:p>
          <w:p w14:paraId="68F55644" w14:textId="77777777" w:rsidR="00162E97" w:rsidRDefault="00162E97" w:rsidP="00EB17C6">
            <w:pPr>
              <w:keepNext/>
              <w:tabs>
                <w:tab w:val="left" w:pos="4665"/>
              </w:tabs>
              <w:rPr>
                <w:lang w:eastAsia="de-DE"/>
              </w:rPr>
            </w:pPr>
          </w:p>
          <w:p w14:paraId="26FB653E" w14:textId="77777777" w:rsidR="002E788C" w:rsidRPr="00760233" w:rsidRDefault="002E788C" w:rsidP="00EB17C6">
            <w:pPr>
              <w:keepNext/>
              <w:tabs>
                <w:tab w:val="left" w:pos="4665"/>
              </w:tabs>
              <w:rPr>
                <w:lang w:eastAsia="de-DE"/>
              </w:rPr>
            </w:pPr>
          </w:p>
          <w:p w14:paraId="1567BCA4" w14:textId="2E5A389E" w:rsidR="00162E97" w:rsidRPr="00760233" w:rsidRDefault="00162E97" w:rsidP="00EB17C6">
            <w:pPr>
              <w:keepNext/>
              <w:tabs>
                <w:tab w:val="left" w:pos="4665"/>
              </w:tabs>
              <w:rPr>
                <w:lang w:eastAsia="de-DE"/>
              </w:rPr>
            </w:pPr>
            <w:r w:rsidRPr="00760233">
              <w:rPr>
                <w:lang w:eastAsia="de-DE"/>
              </w:rPr>
              <w:t>Unterschrift übergeordnete</w:t>
            </w:r>
            <w:r w:rsidR="00153406">
              <w:rPr>
                <w:lang w:eastAsia="de-DE"/>
              </w:rPr>
              <w:t>(r)</w:t>
            </w:r>
            <w:r w:rsidRPr="00760233">
              <w:rPr>
                <w:lang w:eastAsia="de-DE"/>
              </w:rPr>
              <w:t xml:space="preserve"> Vorgesetzte(r)</w:t>
            </w:r>
            <w:r w:rsidRPr="00760233">
              <w:rPr>
                <w:lang w:eastAsia="de-DE"/>
              </w:rPr>
              <w:tab/>
              <w:t>Am Gespräch teilnehmende Drittperson</w:t>
            </w:r>
          </w:p>
          <w:p w14:paraId="47BC8D22" w14:textId="77777777" w:rsidR="00162E97" w:rsidRPr="00760233" w:rsidRDefault="00162E97" w:rsidP="00EB17C6">
            <w:pPr>
              <w:keepNext/>
              <w:tabs>
                <w:tab w:val="left" w:pos="4665"/>
              </w:tabs>
              <w:rPr>
                <w:lang w:eastAsia="de-DE"/>
              </w:rPr>
            </w:pPr>
            <w:r w:rsidRPr="00760233">
              <w:rPr>
                <w:lang w:eastAsia="de-DE"/>
              </w:rPr>
              <w:t>Name</w:t>
            </w:r>
            <w:r w:rsidRPr="00760233">
              <w:rPr>
                <w:lang w:eastAsia="de-DE"/>
              </w:rPr>
              <w:tab/>
            </w:r>
            <w:proofErr w:type="spellStart"/>
            <w:r w:rsidRPr="00760233">
              <w:rPr>
                <w:lang w:eastAsia="de-DE"/>
              </w:rPr>
              <w:t>Name</w:t>
            </w:r>
            <w:proofErr w:type="spellEnd"/>
          </w:p>
        </w:tc>
      </w:tr>
      <w:tr w:rsidR="00EB17C6" w:rsidRPr="00760233" w14:paraId="67BC4ADA" w14:textId="77777777" w:rsidTr="00713927">
        <w:trPr>
          <w:cantSplit/>
        </w:trPr>
        <w:tc>
          <w:tcPr>
            <w:tcW w:w="9923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572CAB81" w14:textId="77777777" w:rsidR="00EB17C6" w:rsidRPr="00760233" w:rsidRDefault="00EB17C6" w:rsidP="00EB17C6">
            <w:pPr>
              <w:pStyle w:val="KeinLeerraum"/>
              <w:rPr>
                <w:lang w:eastAsia="de-DE"/>
              </w:rPr>
            </w:pPr>
          </w:p>
        </w:tc>
      </w:tr>
    </w:tbl>
    <w:p w14:paraId="3D9088FA" w14:textId="77777777" w:rsidR="00162E97" w:rsidRPr="00760233" w:rsidRDefault="00162E97" w:rsidP="00EB17C6">
      <w:pPr>
        <w:rPr>
          <w:lang w:eastAsia="de-DE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68" w:type="dxa"/>
          <w:left w:w="68" w:type="dxa"/>
          <w:bottom w:w="68" w:type="dxa"/>
          <w:right w:w="68" w:type="dxa"/>
        </w:tblCellMar>
        <w:tblLook w:val="01E0" w:firstRow="1" w:lastRow="1" w:firstColumn="1" w:lastColumn="1" w:noHBand="0" w:noVBand="0"/>
      </w:tblPr>
      <w:tblGrid>
        <w:gridCol w:w="9923"/>
      </w:tblGrid>
      <w:tr w:rsidR="00162E97" w:rsidRPr="00162E97" w14:paraId="77977868" w14:textId="77777777" w:rsidTr="00EB17C6">
        <w:tc>
          <w:tcPr>
            <w:tcW w:w="9464" w:type="dxa"/>
            <w:tcBorders>
              <w:top w:val="single" w:sz="4" w:space="0" w:color="auto"/>
              <w:bottom w:val="nil"/>
            </w:tcBorders>
          </w:tcPr>
          <w:p w14:paraId="6CE3BB5B" w14:textId="54935C68" w:rsidR="00162E97" w:rsidRPr="00162E97" w:rsidRDefault="008C634C" w:rsidP="002E788C">
            <w:pPr>
              <w:pStyle w:val="KeinLeerraum"/>
              <w:keepNext/>
              <w:rPr>
                <w:b/>
                <w:lang w:eastAsia="de-DE"/>
              </w:rPr>
            </w:pPr>
            <w:r>
              <w:rPr>
                <w:b/>
                <w:lang w:eastAsia="de-DE"/>
              </w:rPr>
              <w:t>Gesamtleitung</w:t>
            </w:r>
          </w:p>
        </w:tc>
      </w:tr>
      <w:tr w:rsidR="00162E97" w:rsidRPr="00760233" w14:paraId="76E87889" w14:textId="77777777" w:rsidTr="00EB17C6">
        <w:tc>
          <w:tcPr>
            <w:tcW w:w="9464" w:type="dxa"/>
            <w:tcBorders>
              <w:top w:val="nil"/>
              <w:bottom w:val="single" w:sz="4" w:space="0" w:color="auto"/>
            </w:tcBorders>
          </w:tcPr>
          <w:p w14:paraId="08F332C8" w14:textId="77777777" w:rsidR="00162E97" w:rsidRDefault="00162E97" w:rsidP="002E788C">
            <w:pPr>
              <w:keepNext/>
              <w:rPr>
                <w:lang w:eastAsia="de-DE"/>
              </w:rPr>
            </w:pPr>
            <w:r w:rsidRPr="00760233">
              <w:rPr>
                <w:lang w:eastAsia="de-DE"/>
              </w:rPr>
              <w:t>Kommentar:</w:t>
            </w:r>
          </w:p>
          <w:p w14:paraId="74EFE604" w14:textId="77777777" w:rsidR="00B0678A" w:rsidRPr="00760233" w:rsidRDefault="00B0678A" w:rsidP="002E788C">
            <w:pPr>
              <w:keepNext/>
              <w:rPr>
                <w:lang w:eastAsia="de-DE"/>
              </w:rPr>
            </w:pPr>
          </w:p>
          <w:p w14:paraId="32580C9C" w14:textId="77777777" w:rsidR="00162E97" w:rsidRPr="00760233" w:rsidRDefault="00162E97" w:rsidP="002E788C">
            <w:pPr>
              <w:keepNext/>
              <w:rPr>
                <w:lang w:eastAsia="de-DE"/>
              </w:rPr>
            </w:pPr>
            <w:r w:rsidRPr="00760233">
              <w:rPr>
                <w:lang w:eastAsia="de-DE"/>
              </w:rPr>
              <w:t>Datum und Unterschrift:</w:t>
            </w:r>
          </w:p>
        </w:tc>
      </w:tr>
    </w:tbl>
    <w:p w14:paraId="4F6524FE" w14:textId="3287A557" w:rsidR="000B278C" w:rsidRPr="000B278C" w:rsidRDefault="000B278C" w:rsidP="00162E97">
      <w:pPr>
        <w:rPr>
          <w:sz w:val="16"/>
          <w:szCs w:val="16"/>
        </w:rPr>
      </w:pPr>
      <w:r w:rsidRPr="000B278C">
        <w:rPr>
          <w:sz w:val="16"/>
          <w:szCs w:val="16"/>
        </w:rPr>
        <w:t xml:space="preserve">Version </w:t>
      </w:r>
      <w:r w:rsidR="00153406">
        <w:rPr>
          <w:sz w:val="16"/>
          <w:szCs w:val="16"/>
        </w:rPr>
        <w:t>2021-11-05</w:t>
      </w:r>
      <w:r w:rsidR="00E76FA3">
        <w:rPr>
          <w:sz w:val="16"/>
          <w:szCs w:val="16"/>
        </w:rPr>
        <w:t xml:space="preserve"> - NGR</w:t>
      </w:r>
    </w:p>
    <w:sectPr w:rsidR="000B278C" w:rsidRPr="000B278C" w:rsidSect="00E7154C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46" w:right="851" w:bottom="1134" w:left="1134" w:header="567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35A246" w14:textId="77777777" w:rsidR="006733B4" w:rsidRDefault="006733B4" w:rsidP="00E177D4">
      <w:pPr>
        <w:spacing w:after="0"/>
      </w:pPr>
      <w:r>
        <w:separator/>
      </w:r>
    </w:p>
  </w:endnote>
  <w:endnote w:type="continuationSeparator" w:id="0">
    <w:p w14:paraId="6E0D70F8" w14:textId="77777777" w:rsidR="006733B4" w:rsidRDefault="006733B4" w:rsidP="00E177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09F325" w14:textId="2C97932B" w:rsidR="009A2F57" w:rsidRDefault="00E76FA3" w:rsidP="009A2F57">
    <w:pPr>
      <w:pStyle w:val="Fuzeile"/>
      <w:tabs>
        <w:tab w:val="clear" w:pos="4536"/>
        <w:tab w:val="clear" w:pos="9072"/>
      </w:tabs>
    </w:pPr>
    <w:r>
      <w:rPr>
        <w:noProof/>
        <w:lang w:eastAsia="de-CH"/>
      </w:rPr>
      <w:drawing>
        <wp:inline distT="0" distB="0" distL="0" distR="0" wp14:anchorId="4DF5971D" wp14:editId="61B3053E">
          <wp:extent cx="4471517" cy="622348"/>
          <wp:effectExtent l="0" t="0" r="5715" b="6350"/>
          <wp:docPr id="5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MH_Bern_Fusszeile_180x20_RGB_Seite2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9027"/>
                  <a:stretch/>
                </pic:blipFill>
                <pic:spPr bwMode="auto">
                  <a:xfrm>
                    <a:off x="0" y="0"/>
                    <a:ext cx="4471175" cy="622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9A2F57">
      <w:ptab w:relativeTo="margin" w:alignment="right" w:leader="none"/>
    </w:r>
    <w:r w:rsidR="009A2F57" w:rsidRPr="000C32EC">
      <w:rPr>
        <w:position w:val="6"/>
      </w:rPr>
      <w:fldChar w:fldCharType="begin"/>
    </w:r>
    <w:r w:rsidR="009A2F57" w:rsidRPr="000C32EC">
      <w:rPr>
        <w:position w:val="6"/>
      </w:rPr>
      <w:instrText>PAGE  \* Arabic  \* MERGEFORMAT</w:instrText>
    </w:r>
    <w:r w:rsidR="009A2F57" w:rsidRPr="000C32EC">
      <w:rPr>
        <w:position w:val="6"/>
      </w:rPr>
      <w:fldChar w:fldCharType="separate"/>
    </w:r>
    <w:r w:rsidR="00AB380A" w:rsidRPr="00AB380A">
      <w:rPr>
        <w:noProof/>
        <w:position w:val="6"/>
        <w:lang w:val="de-DE"/>
      </w:rPr>
      <w:t>2</w:t>
    </w:r>
    <w:r w:rsidR="009A2F57" w:rsidRPr="000C32EC">
      <w:rPr>
        <w:position w:val="6"/>
      </w:rPr>
      <w:fldChar w:fldCharType="end"/>
    </w:r>
    <w:r w:rsidR="009A2F57" w:rsidRPr="000C32EC">
      <w:rPr>
        <w:position w:val="6"/>
        <w:lang w:val="de-DE"/>
      </w:rPr>
      <w:t>/</w:t>
    </w:r>
    <w:r w:rsidR="00122B40" w:rsidRPr="000C32EC">
      <w:rPr>
        <w:position w:val="6"/>
      </w:rPr>
      <w:fldChar w:fldCharType="begin"/>
    </w:r>
    <w:r w:rsidR="00122B40" w:rsidRPr="000C32EC">
      <w:rPr>
        <w:position w:val="6"/>
      </w:rPr>
      <w:instrText>NUMPAGES  \* Arabic  \* MERGEFORMAT</w:instrText>
    </w:r>
    <w:r w:rsidR="00122B40" w:rsidRPr="000C32EC">
      <w:rPr>
        <w:position w:val="6"/>
      </w:rPr>
      <w:fldChar w:fldCharType="separate"/>
    </w:r>
    <w:r w:rsidR="00AB380A" w:rsidRPr="00AB380A">
      <w:rPr>
        <w:noProof/>
        <w:position w:val="6"/>
        <w:lang w:val="de-DE"/>
      </w:rPr>
      <w:t>2</w:t>
    </w:r>
    <w:r w:rsidR="00122B40" w:rsidRPr="000C32EC">
      <w:rPr>
        <w:noProof/>
        <w:position w:val="6"/>
        <w:lang w:val="de-DE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DD732C" w14:textId="46DFF043" w:rsidR="00E76FA3" w:rsidRDefault="00E76FA3" w:rsidP="00E76FA3">
    <w:pPr>
      <w:pStyle w:val="Fuzeile"/>
      <w:tabs>
        <w:tab w:val="clear" w:pos="4536"/>
        <w:tab w:val="clear" w:pos="9072"/>
        <w:tab w:val="left" w:pos="1304"/>
      </w:tabs>
    </w:pPr>
    <w:r>
      <w:rPr>
        <w:noProof/>
      </w:rPr>
      <w:drawing>
        <wp:inline distT="0" distB="0" distL="0" distR="0" wp14:anchorId="1811098B" wp14:editId="4446CACE">
          <wp:extent cx="6299835" cy="622935"/>
          <wp:effectExtent l="0" t="0" r="0" b="5715"/>
          <wp:docPr id="4" name="Grafi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299835" cy="62293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413D58" w14:textId="77777777" w:rsidR="006733B4" w:rsidRDefault="006733B4" w:rsidP="00E177D4">
      <w:pPr>
        <w:spacing w:after="0"/>
      </w:pPr>
      <w:r>
        <w:separator/>
      </w:r>
    </w:p>
  </w:footnote>
  <w:footnote w:type="continuationSeparator" w:id="0">
    <w:p w14:paraId="3924B644" w14:textId="77777777" w:rsidR="006733B4" w:rsidRDefault="006733B4" w:rsidP="00E177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700888" w14:textId="77777777" w:rsidR="00AD3F06" w:rsidRPr="00AD3F06" w:rsidRDefault="005E266E" w:rsidP="00AD3F06">
    <w:pPr>
      <w:pStyle w:val="TitelBetreff11pt"/>
      <w:rPr>
        <w:b w:val="0"/>
        <w:color w:val="7F7F7F" w:themeColor="text2" w:themeTint="80"/>
        <w:sz w:val="18"/>
        <w:szCs w:val="18"/>
      </w:rPr>
    </w:pPr>
    <w:r w:rsidRPr="007167AF">
      <w:rPr>
        <w:b w:val="0"/>
        <w:color w:val="7F7F7F" w:themeColor="text2" w:themeTint="80"/>
        <w:sz w:val="18"/>
        <w:szCs w:val="18"/>
      </w:rPr>
      <w:fldChar w:fldCharType="begin"/>
    </w:r>
    <w:r w:rsidRPr="007167AF">
      <w:rPr>
        <w:b w:val="0"/>
        <w:color w:val="7F7F7F" w:themeColor="text2" w:themeTint="80"/>
        <w:sz w:val="18"/>
        <w:szCs w:val="18"/>
      </w:rPr>
      <w:instrText xml:space="preserve"> REF  Betreff </w:instrText>
    </w:r>
    <w:r w:rsidR="00446AA6" w:rsidRPr="007167AF">
      <w:rPr>
        <w:b w:val="0"/>
        <w:color w:val="7F7F7F" w:themeColor="text2" w:themeTint="80"/>
        <w:sz w:val="18"/>
        <w:szCs w:val="18"/>
      </w:rPr>
      <w:instrText xml:space="preserve"> \* </w:instrText>
    </w:r>
    <w:r w:rsidR="0097452E" w:rsidRPr="007167AF">
      <w:rPr>
        <w:b w:val="0"/>
        <w:color w:val="7F7F7F" w:themeColor="text2" w:themeTint="80"/>
        <w:sz w:val="18"/>
        <w:szCs w:val="18"/>
      </w:rPr>
      <w:instrText>Char</w:instrText>
    </w:r>
    <w:r w:rsidR="00446AA6" w:rsidRPr="007167AF">
      <w:rPr>
        <w:b w:val="0"/>
        <w:color w:val="7F7F7F" w:themeColor="text2" w:themeTint="80"/>
        <w:sz w:val="18"/>
        <w:szCs w:val="18"/>
      </w:rPr>
      <w:instrText xml:space="preserve">FORMAT </w:instrText>
    </w:r>
    <w:r w:rsidR="00807896" w:rsidRPr="007167AF">
      <w:rPr>
        <w:b w:val="0"/>
        <w:color w:val="7F7F7F" w:themeColor="text2" w:themeTint="80"/>
        <w:sz w:val="18"/>
        <w:szCs w:val="18"/>
      </w:rPr>
      <w:instrText xml:space="preserve"> \* MERGEFORMAT </w:instrText>
    </w:r>
    <w:r w:rsidRPr="007167AF">
      <w:rPr>
        <w:b w:val="0"/>
        <w:color w:val="7F7F7F" w:themeColor="text2" w:themeTint="80"/>
        <w:sz w:val="18"/>
        <w:szCs w:val="18"/>
      </w:rPr>
      <w:fldChar w:fldCharType="separate"/>
    </w:r>
    <w:r w:rsidR="00AD3F06" w:rsidRPr="00AD3F06">
      <w:rPr>
        <w:b w:val="0"/>
        <w:color w:val="7F7F7F" w:themeColor="text2" w:themeTint="80"/>
        <w:sz w:val="18"/>
        <w:szCs w:val="18"/>
      </w:rPr>
      <w:t>Zielvereinbarung für [Jahr]</w:t>
    </w:r>
  </w:p>
  <w:p w14:paraId="525A78E3" w14:textId="211864CB" w:rsidR="00EB17C6" w:rsidRPr="007167AF" w:rsidRDefault="005E266E" w:rsidP="00D417BB">
    <w:pPr>
      <w:pStyle w:val="TitelBetreff11pt"/>
      <w:rPr>
        <w:color w:val="7F7F7F" w:themeColor="text2" w:themeTint="80"/>
      </w:rPr>
    </w:pPr>
    <w:r w:rsidRPr="007167AF">
      <w:rPr>
        <w:color w:val="7F7F7F" w:themeColor="text2" w:themeTint="80"/>
        <w:szCs w:val="18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FMHTabelleohneRahmenlinien"/>
      <w:tblW w:w="5000" w:type="pct"/>
      <w:tblLook w:val="04A0" w:firstRow="1" w:lastRow="0" w:firstColumn="1" w:lastColumn="0" w:noHBand="0" w:noVBand="1"/>
    </w:tblPr>
    <w:tblGrid>
      <w:gridCol w:w="2533"/>
      <w:gridCol w:w="7388"/>
    </w:tblGrid>
    <w:tr w:rsidR="00C700B7" w14:paraId="69D4B577" w14:textId="77777777" w:rsidTr="00E71129">
      <w:trPr>
        <w:trHeight w:hRule="exact" w:val="1135"/>
      </w:trPr>
      <w:tc>
        <w:tcPr>
          <w:tcW w:w="2623" w:type="dxa"/>
        </w:tcPr>
        <w:p w14:paraId="1819DCDC" w14:textId="5687BB06" w:rsidR="00C700B7" w:rsidRDefault="00E76FA3" w:rsidP="0095530B">
          <w:pPr>
            <w:pStyle w:val="Kopfzeile"/>
            <w:tabs>
              <w:tab w:val="clear" w:pos="9072"/>
            </w:tabs>
          </w:pPr>
          <w:r>
            <w:rPr>
              <w:noProof/>
              <w:lang w:eastAsia="de-CH"/>
            </w:rPr>
            <w:drawing>
              <wp:anchor distT="0" distB="0" distL="114300" distR="114300" simplePos="0" relativeHeight="251659264" behindDoc="0" locked="0" layoutInCell="1" allowOverlap="1" wp14:anchorId="301EAF18" wp14:editId="3DA919CD">
                <wp:simplePos x="0" y="0"/>
                <wp:positionH relativeFrom="column">
                  <wp:posOffset>-308009</wp:posOffset>
                </wp:positionH>
                <wp:positionV relativeFrom="paragraph">
                  <wp:posOffset>4445</wp:posOffset>
                </wp:positionV>
                <wp:extent cx="1461600" cy="698400"/>
                <wp:effectExtent l="0" t="0" r="5715" b="6985"/>
                <wp:wrapNone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FMH_RGB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1600" cy="698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457" w:type="dxa"/>
        </w:tcPr>
        <w:p w14:paraId="712E1084" w14:textId="630E1794" w:rsidR="00C700B7" w:rsidRDefault="00E76FA3" w:rsidP="00D417BB">
          <w:pPr>
            <w:pStyle w:val="Kopfzeile"/>
            <w:tabs>
              <w:tab w:val="clear" w:pos="4536"/>
              <w:tab w:val="clear" w:pos="9072"/>
            </w:tabs>
            <w:jc w:val="right"/>
          </w:pPr>
          <w:r>
            <w:rPr>
              <w:noProof/>
              <w:lang w:eastAsia="de-CH"/>
            </w:rPr>
            <w:drawing>
              <wp:anchor distT="0" distB="0" distL="114300" distR="114300" simplePos="0" relativeHeight="251660288" behindDoc="0" locked="0" layoutInCell="1" allowOverlap="1" wp14:anchorId="7D636CFD" wp14:editId="31616DDB">
                <wp:simplePos x="0" y="0"/>
                <wp:positionH relativeFrom="column">
                  <wp:posOffset>3110230</wp:posOffset>
                </wp:positionH>
                <wp:positionV relativeFrom="paragraph">
                  <wp:posOffset>5682</wp:posOffset>
                </wp:positionV>
                <wp:extent cx="1575435" cy="655320"/>
                <wp:effectExtent l="0" t="0" r="5715" b="0"/>
                <wp:wrapThrough wrapText="bothSides">
                  <wp:wrapPolygon edited="0">
                    <wp:start x="0" y="0"/>
                    <wp:lineTo x="0" y="20721"/>
                    <wp:lineTo x="21417" y="20721"/>
                    <wp:lineTo x="21417" y="0"/>
                    <wp:lineTo x="0" y="0"/>
                  </wp:wrapPolygon>
                </wp:wrapThrough>
                <wp:docPr id="3" name="Grafik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SIWF-ISFM_FMH_4f_CMYK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75435" cy="6553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  <w:p w14:paraId="333A978C" w14:textId="56C51D9E" w:rsidR="00A00DE8" w:rsidRPr="00A00DE8" w:rsidRDefault="00A00DE8" w:rsidP="00A00DE8">
          <w:pPr>
            <w:tabs>
              <w:tab w:val="left" w:pos="5438"/>
            </w:tabs>
            <w:rPr>
              <w:b/>
            </w:rPr>
          </w:pPr>
          <w:r>
            <w:tab/>
          </w:r>
        </w:p>
      </w:tc>
    </w:tr>
  </w:tbl>
  <w:p w14:paraId="20428DBE" w14:textId="77777777" w:rsidR="00A74D09" w:rsidRDefault="00A74D09" w:rsidP="00D417BB">
    <w:pPr>
      <w:pStyle w:val="Kopfzeile"/>
      <w:spacing w:after="567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B596E9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92CE63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183346C"/>
    <w:multiLevelType w:val="multilevel"/>
    <w:tmpl w:val="681EBA0C"/>
    <w:lvl w:ilvl="0">
      <w:start w:val="1"/>
      <w:numFmt w:val="bullet"/>
      <w:pStyle w:val="Aufzhlungszeichenfr1Ebene"/>
      <w:lvlText w:val=""/>
      <w:lvlJc w:val="left"/>
      <w:pPr>
        <w:ind w:left="567" w:hanging="283"/>
      </w:pPr>
      <w:rPr>
        <w:rFonts w:ascii="Symbol" w:hAnsi="Symbol" w:hint="default"/>
        <w:color w:val="000000" w:themeColor="text2"/>
        <w:u w:color="3C5587" w:themeColor="accent1"/>
      </w:rPr>
    </w:lvl>
    <w:lvl w:ilvl="1">
      <w:start w:val="1"/>
      <w:numFmt w:val="bullet"/>
      <w:pStyle w:val="Aufzhlungszeichen2"/>
      <w:lvlText w:val=""/>
      <w:lvlJc w:val="left"/>
      <w:pPr>
        <w:ind w:left="851" w:hanging="283"/>
      </w:pPr>
      <w:rPr>
        <w:rFonts w:ascii="Symbol" w:hAnsi="Symbol" w:hint="default"/>
        <w:sz w:val="18"/>
      </w:rPr>
    </w:lvl>
    <w:lvl w:ilvl="2">
      <w:start w:val="1"/>
      <w:numFmt w:val="bullet"/>
      <w:pStyle w:val="Aufzhlungszeichen3"/>
      <w:lvlText w:val="-"/>
      <w:lvlJc w:val="left"/>
      <w:pPr>
        <w:ind w:left="1135" w:hanging="283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ind w:left="1419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703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987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271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555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839" w:hanging="283"/>
      </w:pPr>
      <w:rPr>
        <w:rFonts w:ascii="Wingdings" w:hAnsi="Wingdings" w:hint="default"/>
      </w:rPr>
    </w:lvl>
  </w:abstractNum>
  <w:abstractNum w:abstractNumId="3" w15:restartNumberingAfterBreak="0">
    <w:nsid w:val="0AB039D2"/>
    <w:multiLevelType w:val="multilevel"/>
    <w:tmpl w:val="ECB457C4"/>
    <w:numStyleLink w:val="FMHNummerierunggegliedertauf3EbenenAltN"/>
  </w:abstractNum>
  <w:abstractNum w:abstractNumId="4" w15:restartNumberingAfterBreak="0">
    <w:nsid w:val="0FEB586A"/>
    <w:multiLevelType w:val="multilevel"/>
    <w:tmpl w:val="ECB457C4"/>
    <w:numStyleLink w:val="FMHNummerierunggegliedertauf3EbenenAltN"/>
  </w:abstractNum>
  <w:abstractNum w:abstractNumId="5" w15:restartNumberingAfterBreak="0">
    <w:nsid w:val="100C54F9"/>
    <w:multiLevelType w:val="hybridMultilevel"/>
    <w:tmpl w:val="565A2816"/>
    <w:lvl w:ilvl="0" w:tplc="2DEE82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2"/>
        <w:u w:color="3C5587" w:themeColor="accent1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606E02"/>
    <w:multiLevelType w:val="multilevel"/>
    <w:tmpl w:val="08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69F1550"/>
    <w:multiLevelType w:val="multilevel"/>
    <w:tmpl w:val="ECB457C4"/>
    <w:numStyleLink w:val="FMHNummerierunggegliedertauf3EbenenAltN"/>
  </w:abstractNum>
  <w:abstractNum w:abstractNumId="8" w15:restartNumberingAfterBreak="0">
    <w:nsid w:val="16C36B9C"/>
    <w:multiLevelType w:val="multilevel"/>
    <w:tmpl w:val="ECB457C4"/>
    <w:styleLink w:val="FMHNummerierunggegliedertauf3EbenenAltN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4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1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59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BBD625C"/>
    <w:multiLevelType w:val="hybridMultilevel"/>
    <w:tmpl w:val="36D29D72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3B0AD5"/>
    <w:multiLevelType w:val="multilevel"/>
    <w:tmpl w:val="10D4E386"/>
    <w:lvl w:ilvl="0">
      <w:start w:val="1"/>
      <w:numFmt w:val="decimal"/>
      <w:pStyle w:val="Nummerierungfr1Ebene"/>
      <w:lvlText w:val="%1."/>
      <w:lvlJc w:val="left"/>
      <w:pPr>
        <w:ind w:left="425" w:hanging="283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8"/>
        </w:tabs>
        <w:ind w:left="709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2"/>
        </w:tabs>
        <w:ind w:left="993" w:hanging="28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36"/>
        </w:tabs>
        <w:ind w:left="1277" w:hanging="283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20"/>
        </w:tabs>
        <w:ind w:left="1561" w:hanging="283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04"/>
        </w:tabs>
        <w:ind w:left="1845" w:hanging="283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88"/>
        </w:tabs>
        <w:ind w:left="2129" w:hanging="283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272"/>
        </w:tabs>
        <w:ind w:left="2413" w:hanging="283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56"/>
        </w:tabs>
        <w:ind w:left="2697" w:hanging="283"/>
      </w:pPr>
      <w:rPr>
        <w:rFonts w:hint="default"/>
      </w:rPr>
    </w:lvl>
  </w:abstractNum>
  <w:abstractNum w:abstractNumId="11" w15:restartNumberingAfterBreak="0">
    <w:nsid w:val="26997A68"/>
    <w:multiLevelType w:val="hybridMultilevel"/>
    <w:tmpl w:val="7FC63134"/>
    <w:lvl w:ilvl="0" w:tplc="DE9C9144">
      <w:start w:val="1"/>
      <w:numFmt w:val="upperLetter"/>
      <w:pStyle w:val="ABCAufzhlungfr1Ebene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532358"/>
    <w:multiLevelType w:val="multilevel"/>
    <w:tmpl w:val="1BD664B2"/>
    <w:lvl w:ilvl="0">
      <w:start w:val="1"/>
      <w:numFmt w:val="bullet"/>
      <w:lvlText w:val=""/>
      <w:lvlJc w:val="left"/>
      <w:pPr>
        <w:ind w:left="567" w:hanging="283"/>
      </w:pPr>
      <w:rPr>
        <w:rFonts w:ascii="Symbol" w:hAnsi="Symbol" w:hint="default"/>
        <w:color w:val="000000" w:themeColor="text2"/>
        <w:u w:color="3C5587" w:themeColor="accent1"/>
      </w:rPr>
    </w:lvl>
    <w:lvl w:ilvl="1">
      <w:start w:val="1"/>
      <w:numFmt w:val="bullet"/>
      <w:lvlText w:val=""/>
      <w:lvlJc w:val="left"/>
      <w:pPr>
        <w:ind w:left="851" w:hanging="283"/>
      </w:pPr>
      <w:rPr>
        <w:rFonts w:ascii="Symbol" w:hAnsi="Symbol" w:hint="default"/>
        <w:sz w:val="18"/>
      </w:rPr>
    </w:lvl>
    <w:lvl w:ilvl="2">
      <w:start w:val="1"/>
      <w:numFmt w:val="bullet"/>
      <w:lvlText w:val="-"/>
      <w:lvlJc w:val="left"/>
      <w:pPr>
        <w:ind w:left="1135" w:hanging="283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ind w:left="1419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703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987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271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555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839" w:hanging="283"/>
      </w:pPr>
      <w:rPr>
        <w:rFonts w:ascii="Wingdings" w:hAnsi="Wingdings" w:hint="default"/>
      </w:rPr>
    </w:lvl>
  </w:abstractNum>
  <w:abstractNum w:abstractNumId="13" w15:restartNumberingAfterBreak="0">
    <w:nsid w:val="3D801348"/>
    <w:multiLevelType w:val="multilevel"/>
    <w:tmpl w:val="CD76AC76"/>
    <w:styleLink w:val="FMHAufzhlunggegliedertauf3EbenenAltA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</w:rPr>
    </w:lvl>
    <w:lvl w:ilvl="2">
      <w:start w:val="1"/>
      <w:numFmt w:val="bullet"/>
      <w:lvlText w:val=""/>
      <w:lvlJc w:val="left"/>
      <w:pPr>
        <w:ind w:left="851" w:hanging="28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1134" w:hanging="283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407D4C3A"/>
    <w:multiLevelType w:val="multilevel"/>
    <w:tmpl w:val="0807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 w15:restartNumberingAfterBreak="0">
    <w:nsid w:val="42171E04"/>
    <w:multiLevelType w:val="multilevel"/>
    <w:tmpl w:val="3A5AECB8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737" w:hanging="73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4E7F3241"/>
    <w:multiLevelType w:val="multilevel"/>
    <w:tmpl w:val="CD76AC76"/>
    <w:numStyleLink w:val="FMHAufzhlunggegliedertauf3EbenenAltA"/>
  </w:abstractNum>
  <w:abstractNum w:abstractNumId="17" w15:restartNumberingAfterBreak="0">
    <w:nsid w:val="577610C0"/>
    <w:multiLevelType w:val="multilevel"/>
    <w:tmpl w:val="ECB457C4"/>
    <w:numStyleLink w:val="FMHNummerierunggegliedertauf3EbenenAltN"/>
  </w:abstractNum>
  <w:abstractNum w:abstractNumId="18" w15:restartNumberingAfterBreak="0">
    <w:nsid w:val="59F0050C"/>
    <w:multiLevelType w:val="hybridMultilevel"/>
    <w:tmpl w:val="9CC4B884"/>
    <w:lvl w:ilvl="0" w:tplc="3F3A1AD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4427FC0"/>
    <w:multiLevelType w:val="multilevel"/>
    <w:tmpl w:val="CD76AC76"/>
    <w:numStyleLink w:val="FMHAufzhlunggegliedertauf3EbenenAltA"/>
  </w:abstractNum>
  <w:abstractNum w:abstractNumId="20" w15:restartNumberingAfterBreak="0">
    <w:nsid w:val="669949F2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2712E5C"/>
    <w:multiLevelType w:val="multilevel"/>
    <w:tmpl w:val="ECB457C4"/>
    <w:numStyleLink w:val="FMHNummerierunggegliedertauf3EbenenAltN"/>
  </w:abstractNum>
  <w:abstractNum w:abstractNumId="22" w15:restartNumberingAfterBreak="0">
    <w:nsid w:val="7458158A"/>
    <w:multiLevelType w:val="hybridMultilevel"/>
    <w:tmpl w:val="1B46B0C8"/>
    <w:lvl w:ilvl="0" w:tplc="D9426102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485279"/>
    <w:multiLevelType w:val="hybridMultilevel"/>
    <w:tmpl w:val="49FE26E6"/>
    <w:lvl w:ilvl="0" w:tplc="08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2"/>
  </w:num>
  <w:num w:numId="3">
    <w:abstractNumId w:val="15"/>
  </w:num>
  <w:num w:numId="4">
    <w:abstractNumId w:val="6"/>
  </w:num>
  <w:num w:numId="5">
    <w:abstractNumId w:val="15"/>
  </w:num>
  <w:num w:numId="6">
    <w:abstractNumId w:val="20"/>
  </w:num>
  <w:num w:numId="7">
    <w:abstractNumId w:val="8"/>
  </w:num>
  <w:num w:numId="8">
    <w:abstractNumId w:val="3"/>
  </w:num>
  <w:num w:numId="9">
    <w:abstractNumId w:val="21"/>
  </w:num>
  <w:num w:numId="10">
    <w:abstractNumId w:val="17"/>
  </w:num>
  <w:num w:numId="11">
    <w:abstractNumId w:val="4"/>
  </w:num>
  <w:num w:numId="12">
    <w:abstractNumId w:val="7"/>
  </w:num>
  <w:num w:numId="13">
    <w:abstractNumId w:val="14"/>
  </w:num>
  <w:num w:numId="14">
    <w:abstractNumId w:val="13"/>
  </w:num>
  <w:num w:numId="15">
    <w:abstractNumId w:val="19"/>
  </w:num>
  <w:num w:numId="16">
    <w:abstractNumId w:val="16"/>
  </w:num>
  <w:num w:numId="17">
    <w:abstractNumId w:val="11"/>
  </w:num>
  <w:num w:numId="18">
    <w:abstractNumId w:val="2"/>
  </w:num>
  <w:num w:numId="19">
    <w:abstractNumId w:val="1"/>
  </w:num>
  <w:num w:numId="20">
    <w:abstractNumId w:val="2"/>
  </w:num>
  <w:num w:numId="21">
    <w:abstractNumId w:val="0"/>
  </w:num>
  <w:num w:numId="22">
    <w:abstractNumId w:val="2"/>
  </w:num>
  <w:num w:numId="23">
    <w:abstractNumId w:val="13"/>
  </w:num>
  <w:num w:numId="24">
    <w:abstractNumId w:val="8"/>
  </w:num>
  <w:num w:numId="25">
    <w:abstractNumId w:val="10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</w:num>
  <w:num w:numId="28">
    <w:abstractNumId w:val="23"/>
  </w:num>
  <w:num w:numId="29">
    <w:abstractNumId w:val="12"/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7ABE"/>
    <w:rsid w:val="00003A12"/>
    <w:rsid w:val="00047ABE"/>
    <w:rsid w:val="00057DEB"/>
    <w:rsid w:val="000735FB"/>
    <w:rsid w:val="000B278C"/>
    <w:rsid w:val="000C32EC"/>
    <w:rsid w:val="00107B3C"/>
    <w:rsid w:val="00122B40"/>
    <w:rsid w:val="0012615E"/>
    <w:rsid w:val="00153406"/>
    <w:rsid w:val="00162E97"/>
    <w:rsid w:val="00180BBC"/>
    <w:rsid w:val="00193D0B"/>
    <w:rsid w:val="001C2A37"/>
    <w:rsid w:val="001E4385"/>
    <w:rsid w:val="001F606F"/>
    <w:rsid w:val="00233309"/>
    <w:rsid w:val="00245BC0"/>
    <w:rsid w:val="00253F0B"/>
    <w:rsid w:val="002A07F2"/>
    <w:rsid w:val="002D2025"/>
    <w:rsid w:val="002E788C"/>
    <w:rsid w:val="00321F80"/>
    <w:rsid w:val="00332C7B"/>
    <w:rsid w:val="003534D4"/>
    <w:rsid w:val="00365CA6"/>
    <w:rsid w:val="003715EF"/>
    <w:rsid w:val="003A34FC"/>
    <w:rsid w:val="003C4327"/>
    <w:rsid w:val="003C4580"/>
    <w:rsid w:val="00446AA6"/>
    <w:rsid w:val="004821AF"/>
    <w:rsid w:val="004B6FEF"/>
    <w:rsid w:val="004D2768"/>
    <w:rsid w:val="004E6C12"/>
    <w:rsid w:val="00557A62"/>
    <w:rsid w:val="00596976"/>
    <w:rsid w:val="005E266E"/>
    <w:rsid w:val="00601FEE"/>
    <w:rsid w:val="006214E7"/>
    <w:rsid w:val="006733B4"/>
    <w:rsid w:val="006A42ED"/>
    <w:rsid w:val="00713927"/>
    <w:rsid w:val="00713E3E"/>
    <w:rsid w:val="007167AF"/>
    <w:rsid w:val="00720F7B"/>
    <w:rsid w:val="00754EBB"/>
    <w:rsid w:val="0077171B"/>
    <w:rsid w:val="007E40C2"/>
    <w:rsid w:val="00802AED"/>
    <w:rsid w:val="00806430"/>
    <w:rsid w:val="00807896"/>
    <w:rsid w:val="008447EF"/>
    <w:rsid w:val="008B2D19"/>
    <w:rsid w:val="008B5C30"/>
    <w:rsid w:val="008C634C"/>
    <w:rsid w:val="0097452E"/>
    <w:rsid w:val="009A2F57"/>
    <w:rsid w:val="009B4ECD"/>
    <w:rsid w:val="009D6379"/>
    <w:rsid w:val="009D7589"/>
    <w:rsid w:val="009F62EC"/>
    <w:rsid w:val="00A00DE8"/>
    <w:rsid w:val="00A56EB6"/>
    <w:rsid w:val="00A74D09"/>
    <w:rsid w:val="00AA4124"/>
    <w:rsid w:val="00AB380A"/>
    <w:rsid w:val="00AD27E8"/>
    <w:rsid w:val="00AD3F06"/>
    <w:rsid w:val="00B0678A"/>
    <w:rsid w:val="00BF2004"/>
    <w:rsid w:val="00C700B7"/>
    <w:rsid w:val="00C84483"/>
    <w:rsid w:val="00C8693E"/>
    <w:rsid w:val="00CD79C8"/>
    <w:rsid w:val="00CD7BFA"/>
    <w:rsid w:val="00CE0E41"/>
    <w:rsid w:val="00D114D2"/>
    <w:rsid w:val="00D417BB"/>
    <w:rsid w:val="00D9629A"/>
    <w:rsid w:val="00DD43A8"/>
    <w:rsid w:val="00E152CE"/>
    <w:rsid w:val="00E177D4"/>
    <w:rsid w:val="00E71129"/>
    <w:rsid w:val="00E7154C"/>
    <w:rsid w:val="00E76FA3"/>
    <w:rsid w:val="00EB1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046DCC04"/>
  <w15:docId w15:val="{1420C1FB-13F6-421D-861E-40BE70392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4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177D4"/>
  </w:style>
  <w:style w:type="paragraph" w:styleId="berschrift1">
    <w:name w:val="heading 1"/>
    <w:basedOn w:val="Standard"/>
    <w:next w:val="Standard"/>
    <w:link w:val="berschrift1Zchn"/>
    <w:uiPriority w:val="9"/>
    <w:qFormat/>
    <w:rsid w:val="004D2768"/>
    <w:pPr>
      <w:keepNext/>
      <w:keepLines/>
      <w:numPr>
        <w:numId w:val="5"/>
      </w:numPr>
      <w:spacing w:before="120" w:after="6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CE0E41"/>
    <w:pPr>
      <w:keepNext/>
      <w:keepLines/>
      <w:numPr>
        <w:ilvl w:val="1"/>
        <w:numId w:val="5"/>
      </w:numPr>
      <w:spacing w:before="120" w:after="60"/>
      <w:outlineLvl w:val="1"/>
    </w:pPr>
    <w:rPr>
      <w:rFonts w:asciiTheme="majorHAnsi" w:eastAsiaTheme="majorEastAsia" w:hAnsiTheme="majorHAnsi" w:cstheme="majorBidi"/>
      <w:b/>
      <w:bCs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4D2768"/>
    <w:pPr>
      <w:keepNext/>
      <w:keepLines/>
      <w:numPr>
        <w:ilvl w:val="2"/>
        <w:numId w:val="5"/>
      </w:numPr>
      <w:spacing w:before="120" w:after="6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qFormat/>
    <w:rsid w:val="00321F80"/>
    <w:pPr>
      <w:keepNext/>
      <w:keepLines/>
      <w:spacing w:before="120" w:after="60"/>
      <w:outlineLvl w:val="3"/>
    </w:pPr>
    <w:rPr>
      <w:rFonts w:asciiTheme="majorHAnsi" w:eastAsiaTheme="majorEastAsia" w:hAnsiTheme="majorHAnsi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qFormat/>
    <w:rsid w:val="004D2768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1E2A43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qFormat/>
    <w:rsid w:val="004D2768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E2A43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qFormat/>
    <w:rsid w:val="004D2768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5B79B6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qFormat/>
    <w:rsid w:val="004D2768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5B79B6" w:themeColor="text1" w:themeTint="BF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qFormat/>
    <w:rsid w:val="004D2768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5B79B6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C4580"/>
    <w:pPr>
      <w:spacing w:after="0"/>
    </w:pPr>
  </w:style>
  <w:style w:type="paragraph" w:customStyle="1" w:styleId="TitelBetreff11pt">
    <w:name w:val="Titel Betreff 11pt"/>
    <w:basedOn w:val="Standard"/>
    <w:uiPriority w:val="3"/>
    <w:qFormat/>
    <w:rsid w:val="003C4580"/>
    <w:pPr>
      <w:spacing w:before="120" w:after="60"/>
    </w:pPr>
    <w:rPr>
      <w:b/>
    </w:rPr>
  </w:style>
  <w:style w:type="paragraph" w:styleId="Titel">
    <w:name w:val="Title"/>
    <w:basedOn w:val="Standard"/>
    <w:next w:val="Standard"/>
    <w:link w:val="TitelZchn"/>
    <w:uiPriority w:val="4"/>
    <w:qFormat/>
    <w:rsid w:val="006214E7"/>
    <w:pPr>
      <w:shd w:val="clear" w:color="auto" w:fill="DCE1E6"/>
      <w:spacing w:before="120" w:after="60"/>
      <w:contextualSpacing/>
    </w:pPr>
    <w:rPr>
      <w:rFonts w:asciiTheme="majorHAnsi" w:eastAsiaTheme="majorEastAsia" w:hAnsiTheme="majorHAnsi" w:cstheme="majorBidi"/>
      <w:b/>
      <w:color w:val="000000" w:themeColor="text2" w:themeShade="BF"/>
      <w:kern w:val="28"/>
      <w:sz w:val="32"/>
      <w:szCs w:val="52"/>
    </w:rPr>
  </w:style>
  <w:style w:type="character" w:customStyle="1" w:styleId="TitelZchn">
    <w:name w:val="Titel Zchn"/>
    <w:basedOn w:val="Absatz-Standardschriftart"/>
    <w:link w:val="Titel"/>
    <w:uiPriority w:val="4"/>
    <w:rsid w:val="006214E7"/>
    <w:rPr>
      <w:rFonts w:asciiTheme="majorHAnsi" w:eastAsiaTheme="majorEastAsia" w:hAnsiTheme="majorHAnsi" w:cstheme="majorBidi"/>
      <w:b/>
      <w:color w:val="000000" w:themeColor="text2" w:themeShade="BF"/>
      <w:kern w:val="28"/>
      <w:sz w:val="32"/>
      <w:szCs w:val="52"/>
      <w:shd w:val="clear" w:color="auto" w:fill="DCE1E6"/>
    </w:rPr>
  </w:style>
  <w:style w:type="paragraph" w:styleId="Untertitel">
    <w:name w:val="Subtitle"/>
    <w:basedOn w:val="Standard"/>
    <w:next w:val="Standard"/>
    <w:link w:val="UntertitelZchn"/>
    <w:uiPriority w:val="5"/>
    <w:qFormat/>
    <w:rsid w:val="00D9629A"/>
    <w:pPr>
      <w:numPr>
        <w:ilvl w:val="1"/>
      </w:numPr>
      <w:spacing w:before="120" w:after="60"/>
    </w:pPr>
    <w:rPr>
      <w:rFonts w:asciiTheme="majorHAnsi" w:eastAsiaTheme="majorEastAsia" w:hAnsiTheme="majorHAnsi" w:cstheme="majorBidi"/>
      <w:b/>
      <w:iCs/>
      <w:sz w:val="28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5"/>
    <w:rsid w:val="00D9629A"/>
    <w:rPr>
      <w:rFonts w:asciiTheme="majorHAnsi" w:eastAsiaTheme="majorEastAsia" w:hAnsiTheme="majorHAnsi" w:cstheme="majorBidi"/>
      <w:b/>
      <w:iCs/>
      <w:sz w:val="28"/>
      <w:szCs w:val="24"/>
    </w:rPr>
  </w:style>
  <w:style w:type="paragraph" w:customStyle="1" w:styleId="Aufzhlungszeichenfr1Ebene">
    <w:name w:val="Aufzählungszeichen  für 1 Ebene"/>
    <w:basedOn w:val="Standard"/>
    <w:uiPriority w:val="2"/>
    <w:qFormat/>
    <w:rsid w:val="00C700B7"/>
    <w:pPr>
      <w:numPr>
        <w:numId w:val="22"/>
      </w:numPr>
      <w:ind w:left="426" w:hanging="284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4D2768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CE0E41"/>
    <w:rPr>
      <w:rFonts w:asciiTheme="majorHAnsi" w:eastAsiaTheme="majorEastAsia" w:hAnsiTheme="majorHAnsi" w:cstheme="majorBidi"/>
      <w:b/>
      <w:bCs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321F80"/>
    <w:rPr>
      <w:rFonts w:asciiTheme="majorHAnsi" w:eastAsiaTheme="majorEastAsia" w:hAnsiTheme="majorHAnsi" w:cstheme="majorBidi"/>
      <w:b/>
      <w:bCs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321F80"/>
    <w:rPr>
      <w:rFonts w:asciiTheme="majorHAnsi" w:eastAsiaTheme="majorEastAsia" w:hAnsiTheme="majorHAnsi" w:cstheme="majorBidi"/>
      <w:b/>
      <w:bCs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21F80"/>
    <w:rPr>
      <w:rFonts w:asciiTheme="majorHAnsi" w:eastAsiaTheme="majorEastAsia" w:hAnsiTheme="majorHAnsi" w:cstheme="majorBidi"/>
      <w:color w:val="1E2A43" w:themeColor="accent1" w:themeShade="7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21F80"/>
    <w:rPr>
      <w:rFonts w:asciiTheme="majorHAnsi" w:eastAsiaTheme="majorEastAsia" w:hAnsiTheme="majorHAnsi" w:cstheme="majorBidi"/>
      <w:i/>
      <w:iCs/>
      <w:color w:val="1E2A43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21F80"/>
    <w:rPr>
      <w:rFonts w:asciiTheme="majorHAnsi" w:eastAsiaTheme="majorEastAsia" w:hAnsiTheme="majorHAnsi" w:cstheme="majorBidi"/>
      <w:i/>
      <w:iCs/>
      <w:color w:val="5B79B6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21F80"/>
    <w:rPr>
      <w:rFonts w:asciiTheme="majorHAnsi" w:eastAsiaTheme="majorEastAsia" w:hAnsiTheme="majorHAnsi" w:cstheme="majorBidi"/>
      <w:color w:val="5B79B6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21F80"/>
    <w:rPr>
      <w:rFonts w:asciiTheme="majorHAnsi" w:eastAsiaTheme="majorEastAsia" w:hAnsiTheme="majorHAnsi" w:cstheme="majorBidi"/>
      <w:i/>
      <w:iCs/>
      <w:color w:val="5B79B6" w:themeColor="text1" w:themeTint="BF"/>
      <w:sz w:val="20"/>
      <w:szCs w:val="20"/>
    </w:rPr>
  </w:style>
  <w:style w:type="paragraph" w:styleId="Listenabsatz">
    <w:name w:val="List Paragraph"/>
    <w:basedOn w:val="Standard"/>
    <w:uiPriority w:val="34"/>
    <w:qFormat/>
    <w:rsid w:val="004D2768"/>
    <w:pPr>
      <w:contextualSpacing/>
    </w:pPr>
  </w:style>
  <w:style w:type="table" w:styleId="Tabellenraster">
    <w:name w:val="Table Grid"/>
    <w:basedOn w:val="NormaleTabelle"/>
    <w:uiPriority w:val="59"/>
    <w:rsid w:val="00A56EB6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FMHTabelleohneRahmenlinien">
    <w:name w:val="FMH Tabelle ohne Rahmenlinien"/>
    <w:basedOn w:val="NormaleTabelle"/>
    <w:uiPriority w:val="99"/>
    <w:rsid w:val="00A56EB6"/>
    <w:pPr>
      <w:spacing w:after="0"/>
    </w:pPr>
    <w:tblPr>
      <w:tblCellMar>
        <w:left w:w="0" w:type="dxa"/>
        <w:right w:w="0" w:type="dxa"/>
      </w:tblCellMar>
    </w:tblPr>
  </w:style>
  <w:style w:type="table" w:customStyle="1" w:styleId="FMHRahmenlinienblau">
    <w:name w:val="FMH Rahmenlinien blau"/>
    <w:basedOn w:val="NormaleTabelle"/>
    <w:uiPriority w:val="99"/>
    <w:rsid w:val="00A56EB6"/>
    <w:pPr>
      <w:spacing w:after="0"/>
    </w:pPr>
    <w:tblPr>
      <w:tblBorders>
        <w:top w:val="single" w:sz="8" w:space="0" w:color="3C5587" w:themeColor="accent1"/>
        <w:left w:val="single" w:sz="8" w:space="0" w:color="3C5587" w:themeColor="accent1"/>
        <w:bottom w:val="single" w:sz="8" w:space="0" w:color="3C5587" w:themeColor="accent1"/>
        <w:right w:val="single" w:sz="8" w:space="0" w:color="3C5587" w:themeColor="accent1"/>
        <w:insideH w:val="single" w:sz="8" w:space="0" w:color="3C5587" w:themeColor="accent1"/>
        <w:insideV w:val="single" w:sz="8" w:space="0" w:color="3C5587" w:themeColor="accent1"/>
      </w:tblBorders>
    </w:tblPr>
  </w:style>
  <w:style w:type="table" w:styleId="HelleListe">
    <w:name w:val="Light List"/>
    <w:basedOn w:val="NormaleTabelle"/>
    <w:uiPriority w:val="61"/>
    <w:rsid w:val="00A56EB6"/>
    <w:pPr>
      <w:spacing w:after="0"/>
    </w:pPr>
    <w:tblPr>
      <w:tblStyleRowBandSize w:val="1"/>
      <w:tblStyleColBandSize w:val="1"/>
      <w:tblBorders>
        <w:top w:val="single" w:sz="8" w:space="0" w:color="3C5587" w:themeColor="text1"/>
        <w:left w:val="single" w:sz="8" w:space="0" w:color="3C5587" w:themeColor="text1"/>
        <w:bottom w:val="single" w:sz="8" w:space="0" w:color="3C5587" w:themeColor="text1"/>
        <w:right w:val="single" w:sz="8" w:space="0" w:color="3C5587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C5587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C5587" w:themeColor="text1"/>
          <w:left w:val="single" w:sz="8" w:space="0" w:color="3C5587" w:themeColor="text1"/>
          <w:bottom w:val="single" w:sz="8" w:space="0" w:color="3C5587" w:themeColor="text1"/>
          <w:right w:val="single" w:sz="8" w:space="0" w:color="3C5587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C5587" w:themeColor="text1"/>
          <w:left w:val="single" w:sz="8" w:space="0" w:color="3C5587" w:themeColor="text1"/>
          <w:bottom w:val="single" w:sz="8" w:space="0" w:color="3C5587" w:themeColor="text1"/>
          <w:right w:val="single" w:sz="8" w:space="0" w:color="3C5587" w:themeColor="text1"/>
        </w:tcBorders>
      </w:tcPr>
    </w:tblStylePr>
    <w:tblStylePr w:type="band1Horz">
      <w:tblPr/>
      <w:tcPr>
        <w:tcBorders>
          <w:top w:val="single" w:sz="8" w:space="0" w:color="3C5587" w:themeColor="text1"/>
          <w:left w:val="single" w:sz="8" w:space="0" w:color="3C5587" w:themeColor="text1"/>
          <w:bottom w:val="single" w:sz="8" w:space="0" w:color="3C5587" w:themeColor="text1"/>
          <w:right w:val="single" w:sz="8" w:space="0" w:color="3C5587" w:themeColor="text1"/>
        </w:tcBorders>
      </w:tcPr>
    </w:tblStylePr>
  </w:style>
  <w:style w:type="table" w:styleId="HelleListe-Akzent1">
    <w:name w:val="Light List Accent 1"/>
    <w:basedOn w:val="NormaleTabelle"/>
    <w:uiPriority w:val="61"/>
    <w:rsid w:val="00A56EB6"/>
    <w:pPr>
      <w:spacing w:after="0"/>
    </w:pPr>
    <w:tblPr>
      <w:tblStyleRowBandSize w:val="1"/>
      <w:tblStyleColBandSize w:val="1"/>
      <w:tblBorders>
        <w:top w:val="single" w:sz="8" w:space="0" w:color="3C5587" w:themeColor="accent1"/>
        <w:left w:val="single" w:sz="8" w:space="0" w:color="3C5587" w:themeColor="accent1"/>
        <w:bottom w:val="single" w:sz="8" w:space="0" w:color="3C5587" w:themeColor="accent1"/>
        <w:right w:val="single" w:sz="8" w:space="0" w:color="3C5587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C5587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C5587" w:themeColor="accent1"/>
          <w:left w:val="single" w:sz="8" w:space="0" w:color="3C5587" w:themeColor="accent1"/>
          <w:bottom w:val="single" w:sz="8" w:space="0" w:color="3C5587" w:themeColor="accent1"/>
          <w:right w:val="single" w:sz="8" w:space="0" w:color="3C5587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C5587" w:themeColor="accent1"/>
          <w:left w:val="single" w:sz="8" w:space="0" w:color="3C5587" w:themeColor="accent1"/>
          <w:bottom w:val="single" w:sz="8" w:space="0" w:color="3C5587" w:themeColor="accent1"/>
          <w:right w:val="single" w:sz="8" w:space="0" w:color="3C5587" w:themeColor="accent1"/>
        </w:tcBorders>
      </w:tcPr>
    </w:tblStylePr>
    <w:tblStylePr w:type="band1Horz">
      <w:tblPr/>
      <w:tcPr>
        <w:tcBorders>
          <w:top w:val="single" w:sz="8" w:space="0" w:color="3C5587" w:themeColor="accent1"/>
          <w:left w:val="single" w:sz="8" w:space="0" w:color="3C5587" w:themeColor="accent1"/>
          <w:bottom w:val="single" w:sz="8" w:space="0" w:color="3C5587" w:themeColor="accent1"/>
          <w:right w:val="single" w:sz="8" w:space="0" w:color="3C5587" w:themeColor="accent1"/>
        </w:tcBorders>
      </w:tcPr>
    </w:tblStylePr>
  </w:style>
  <w:style w:type="table" w:styleId="HelleListe-Akzent3">
    <w:name w:val="Light List Accent 3"/>
    <w:basedOn w:val="NormaleTabelle"/>
    <w:uiPriority w:val="61"/>
    <w:rsid w:val="00A56EB6"/>
    <w:pPr>
      <w:spacing w:after="0"/>
    </w:pPr>
    <w:tblPr>
      <w:tblStyleRowBandSize w:val="1"/>
      <w:tblStyleColBandSize w:val="1"/>
      <w:tblBorders>
        <w:top w:val="single" w:sz="8" w:space="0" w:color="556473" w:themeColor="accent3"/>
        <w:left w:val="single" w:sz="8" w:space="0" w:color="556473" w:themeColor="accent3"/>
        <w:bottom w:val="single" w:sz="8" w:space="0" w:color="556473" w:themeColor="accent3"/>
        <w:right w:val="single" w:sz="8" w:space="0" w:color="556473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5647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56473" w:themeColor="accent3"/>
          <w:left w:val="single" w:sz="8" w:space="0" w:color="556473" w:themeColor="accent3"/>
          <w:bottom w:val="single" w:sz="8" w:space="0" w:color="556473" w:themeColor="accent3"/>
          <w:right w:val="single" w:sz="8" w:space="0" w:color="55647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56473" w:themeColor="accent3"/>
          <w:left w:val="single" w:sz="8" w:space="0" w:color="556473" w:themeColor="accent3"/>
          <w:bottom w:val="single" w:sz="8" w:space="0" w:color="556473" w:themeColor="accent3"/>
          <w:right w:val="single" w:sz="8" w:space="0" w:color="556473" w:themeColor="accent3"/>
        </w:tcBorders>
      </w:tcPr>
    </w:tblStylePr>
    <w:tblStylePr w:type="band1Horz">
      <w:tblPr/>
      <w:tcPr>
        <w:tcBorders>
          <w:top w:val="single" w:sz="8" w:space="0" w:color="556473" w:themeColor="accent3"/>
          <w:left w:val="single" w:sz="8" w:space="0" w:color="556473" w:themeColor="accent3"/>
          <w:bottom w:val="single" w:sz="8" w:space="0" w:color="556473" w:themeColor="accent3"/>
          <w:right w:val="single" w:sz="8" w:space="0" w:color="556473" w:themeColor="accent3"/>
        </w:tcBorders>
      </w:tcPr>
    </w:tblStylePr>
  </w:style>
  <w:style w:type="table" w:styleId="HelleSchattierung-Akzent5">
    <w:name w:val="Light Shading Accent 5"/>
    <w:basedOn w:val="NormaleTabelle"/>
    <w:uiPriority w:val="60"/>
    <w:rsid w:val="00A56EB6"/>
    <w:pPr>
      <w:spacing w:after="0"/>
    </w:pPr>
    <w:rPr>
      <w:color w:val="797150" w:themeColor="accent5" w:themeShade="BF"/>
    </w:rPr>
    <w:tblPr>
      <w:tblStyleRowBandSize w:val="1"/>
      <w:tblStyleColBandSize w:val="1"/>
      <w:tblBorders>
        <w:top w:val="single" w:sz="8" w:space="0" w:color="A0966E" w:themeColor="accent5"/>
        <w:bottom w:val="single" w:sz="8" w:space="0" w:color="A0966E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0966E" w:themeColor="accent5"/>
          <w:left w:val="nil"/>
          <w:bottom w:val="single" w:sz="8" w:space="0" w:color="A0966E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0966E" w:themeColor="accent5"/>
          <w:left w:val="nil"/>
          <w:bottom w:val="single" w:sz="8" w:space="0" w:color="A0966E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E5DB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E5DB" w:themeFill="accent5" w:themeFillTint="3F"/>
      </w:tcPr>
    </w:tblStylePr>
  </w:style>
  <w:style w:type="numbering" w:customStyle="1" w:styleId="FMHNummerierunggegliedertauf3EbenenAltN">
    <w:name w:val="FMH Nummerierung gegliedert auf 3 Ebenen (Alt+N)"/>
    <w:uiPriority w:val="99"/>
    <w:rsid w:val="00D114D2"/>
    <w:pPr>
      <w:numPr>
        <w:numId w:val="7"/>
      </w:numPr>
    </w:pPr>
  </w:style>
  <w:style w:type="numbering" w:customStyle="1" w:styleId="FMHAufzhlunggegliedertauf3EbenenAltA">
    <w:name w:val="FMH Aufzählung gegliedert auf 3 Ebenen (Alt+A)"/>
    <w:uiPriority w:val="99"/>
    <w:rsid w:val="00D114D2"/>
    <w:pPr>
      <w:numPr>
        <w:numId w:val="14"/>
      </w:numPr>
    </w:pPr>
  </w:style>
  <w:style w:type="paragraph" w:customStyle="1" w:styleId="ABCAufzhlungfr1Ebene">
    <w:name w:val="ABC Aufzählung für 1 Ebene"/>
    <w:basedOn w:val="Standard"/>
    <w:uiPriority w:val="2"/>
    <w:qFormat/>
    <w:rsid w:val="00C700B7"/>
    <w:pPr>
      <w:numPr>
        <w:numId w:val="17"/>
      </w:numPr>
      <w:ind w:left="426" w:hanging="284"/>
      <w:contextualSpacing/>
    </w:pPr>
  </w:style>
  <w:style w:type="character" w:styleId="Hyperlink">
    <w:name w:val="Hyperlink"/>
    <w:basedOn w:val="Absatz-Standardschriftart"/>
    <w:uiPriority w:val="99"/>
    <w:unhideWhenUsed/>
    <w:rsid w:val="00CE0E41"/>
    <w:rPr>
      <w:color w:val="3C5587" w:themeColor="hyperlink"/>
      <w:u w:val="single"/>
    </w:rPr>
  </w:style>
  <w:style w:type="paragraph" w:styleId="Verzeichnis1">
    <w:name w:val="toc 1"/>
    <w:basedOn w:val="Standard"/>
    <w:next w:val="Standard"/>
    <w:uiPriority w:val="39"/>
    <w:unhideWhenUsed/>
    <w:rsid w:val="00CE0E41"/>
    <w:pPr>
      <w:tabs>
        <w:tab w:val="right" w:leader="dot" w:pos="9072"/>
      </w:tabs>
      <w:ind w:left="454" w:right="567" w:hanging="454"/>
      <w:contextualSpacing/>
    </w:pPr>
    <w:rPr>
      <w:b/>
    </w:rPr>
  </w:style>
  <w:style w:type="paragraph" w:styleId="Verzeichnis2">
    <w:name w:val="toc 2"/>
    <w:basedOn w:val="Standard"/>
    <w:next w:val="Standard"/>
    <w:uiPriority w:val="39"/>
    <w:unhideWhenUsed/>
    <w:rsid w:val="00CE0E41"/>
    <w:pPr>
      <w:tabs>
        <w:tab w:val="right" w:leader="dot" w:pos="9072"/>
      </w:tabs>
      <w:spacing w:after="60"/>
      <w:ind w:left="1134" w:right="567" w:hanging="680"/>
      <w:contextualSpacing/>
    </w:pPr>
  </w:style>
  <w:style w:type="paragraph" w:styleId="Verzeichnis3">
    <w:name w:val="toc 3"/>
    <w:basedOn w:val="Standard"/>
    <w:next w:val="Standard"/>
    <w:uiPriority w:val="39"/>
    <w:unhideWhenUsed/>
    <w:rsid w:val="00CE0E41"/>
    <w:pPr>
      <w:tabs>
        <w:tab w:val="right" w:leader="dot" w:pos="9072"/>
      </w:tabs>
      <w:spacing w:after="60"/>
      <w:ind w:left="1928" w:hanging="794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177D4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177D4"/>
    <w:rPr>
      <w:rFonts w:ascii="Tahoma" w:hAnsi="Tahoma" w:cs="Tahoma"/>
      <w:sz w:val="16"/>
      <w:szCs w:val="16"/>
    </w:rPr>
  </w:style>
  <w:style w:type="paragraph" w:styleId="Beschriftung">
    <w:name w:val="caption"/>
    <w:basedOn w:val="Standard"/>
    <w:next w:val="Standard"/>
    <w:uiPriority w:val="35"/>
    <w:unhideWhenUsed/>
    <w:qFormat/>
    <w:rsid w:val="00E177D4"/>
    <w:pPr>
      <w:spacing w:after="200"/>
    </w:pPr>
    <w:rPr>
      <w:bCs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rsid w:val="00E177D4"/>
    <w:pPr>
      <w:spacing w:after="0"/>
      <w:ind w:left="680" w:hanging="680"/>
    </w:pPr>
    <w:rPr>
      <w:sz w:val="18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E177D4"/>
    <w:rPr>
      <w:sz w:val="18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E177D4"/>
    <w:rPr>
      <w:vertAlign w:val="superscript"/>
    </w:rPr>
  </w:style>
  <w:style w:type="paragraph" w:styleId="Kopfzeile">
    <w:name w:val="header"/>
    <w:basedOn w:val="Standard"/>
    <w:link w:val="KopfzeileZchn"/>
    <w:uiPriority w:val="99"/>
    <w:unhideWhenUsed/>
    <w:rsid w:val="00E177D4"/>
    <w:pPr>
      <w:tabs>
        <w:tab w:val="center" w:pos="4536"/>
        <w:tab w:val="right" w:pos="9072"/>
      </w:tabs>
      <w:spacing w:after="0"/>
    </w:pPr>
    <w:rPr>
      <w:sz w:val="18"/>
    </w:rPr>
  </w:style>
  <w:style w:type="character" w:customStyle="1" w:styleId="KopfzeileZchn">
    <w:name w:val="Kopfzeile Zchn"/>
    <w:basedOn w:val="Absatz-Standardschriftart"/>
    <w:link w:val="Kopfzeile"/>
    <w:uiPriority w:val="99"/>
    <w:rsid w:val="00E177D4"/>
    <w:rPr>
      <w:sz w:val="18"/>
    </w:rPr>
  </w:style>
  <w:style w:type="paragraph" w:styleId="Fuzeile">
    <w:name w:val="footer"/>
    <w:basedOn w:val="Standard"/>
    <w:link w:val="FuzeileZchn"/>
    <w:uiPriority w:val="99"/>
    <w:unhideWhenUsed/>
    <w:rsid w:val="00E177D4"/>
    <w:pPr>
      <w:tabs>
        <w:tab w:val="center" w:pos="4536"/>
        <w:tab w:val="right" w:pos="9072"/>
      </w:tabs>
      <w:spacing w:after="0"/>
    </w:pPr>
    <w:rPr>
      <w:sz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E177D4"/>
    <w:rPr>
      <w:sz w:val="18"/>
    </w:rPr>
  </w:style>
  <w:style w:type="character" w:styleId="Platzhaltertext">
    <w:name w:val="Placeholder Text"/>
    <w:basedOn w:val="Absatz-Standardschriftart"/>
    <w:uiPriority w:val="99"/>
    <w:semiHidden/>
    <w:rsid w:val="00557A62"/>
    <w:rPr>
      <w:color w:val="808080"/>
    </w:rPr>
  </w:style>
  <w:style w:type="paragraph" w:customStyle="1" w:styleId="Angabenpersnlich">
    <w:name w:val="Angaben persönlich"/>
    <w:basedOn w:val="Standard"/>
    <w:rsid w:val="003A34FC"/>
    <w:pPr>
      <w:spacing w:after="0"/>
    </w:pPr>
    <w:rPr>
      <w:sz w:val="18"/>
    </w:rPr>
  </w:style>
  <w:style w:type="paragraph" w:styleId="Aufzhlungszeichen2">
    <w:name w:val="List Bullet 2"/>
    <w:basedOn w:val="Aufzhlungszeichenfr1Ebene"/>
    <w:uiPriority w:val="99"/>
    <w:rsid w:val="000C32EC"/>
    <w:pPr>
      <w:numPr>
        <w:ilvl w:val="1"/>
      </w:numPr>
    </w:pPr>
  </w:style>
  <w:style w:type="paragraph" w:styleId="Aufzhlungszeichen3">
    <w:name w:val="List Bullet 3"/>
    <w:basedOn w:val="Aufzhlungszeichenfr1Ebene"/>
    <w:uiPriority w:val="99"/>
    <w:rsid w:val="000C32EC"/>
    <w:pPr>
      <w:numPr>
        <w:ilvl w:val="2"/>
      </w:numPr>
    </w:pPr>
  </w:style>
  <w:style w:type="paragraph" w:customStyle="1" w:styleId="Nummerierungfr1Ebene">
    <w:name w:val="Nummerierung für 1 Ebene"/>
    <w:basedOn w:val="Standard"/>
    <w:uiPriority w:val="2"/>
    <w:qFormat/>
    <w:rsid w:val="00D114D2"/>
    <w:pPr>
      <w:numPr>
        <w:numId w:val="25"/>
      </w:numPr>
      <w:contextualSpacing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messerl\Vorlagen\Neutral_hoch_DE.dotx" TargetMode="External"/></Relationships>
</file>

<file path=word/theme/theme1.xml><?xml version="1.0" encoding="utf-8"?>
<a:theme xmlns:a="http://schemas.openxmlformats.org/drawingml/2006/main" name="FMH">
  <a:themeElements>
    <a:clrScheme name="FMH">
      <a:dk1>
        <a:srgbClr val="3C5587"/>
      </a:dk1>
      <a:lt1>
        <a:sysClr val="window" lastClr="FFFFFF"/>
      </a:lt1>
      <a:dk2>
        <a:srgbClr val="000000"/>
      </a:dk2>
      <a:lt2>
        <a:srgbClr val="FFFFFF"/>
      </a:lt2>
      <a:accent1>
        <a:srgbClr val="3C5587"/>
      </a:accent1>
      <a:accent2>
        <a:srgbClr val="DCDCDC"/>
      </a:accent2>
      <a:accent3>
        <a:srgbClr val="556473"/>
      </a:accent3>
      <a:accent4>
        <a:srgbClr val="CDA028"/>
      </a:accent4>
      <a:accent5>
        <a:srgbClr val="A0966E"/>
      </a:accent5>
      <a:accent6>
        <a:srgbClr val="E6DCB4"/>
      </a:accent6>
      <a:hlink>
        <a:srgbClr val="3C5587"/>
      </a:hlink>
      <a:folHlink>
        <a:srgbClr val="A0966E"/>
      </a:folHlink>
    </a:clrScheme>
    <a:fontScheme name="FMH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noFill/>
        <a:ln w="9525"/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39AAAB-7260-4741-B0FA-254D6DBDC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Neutral_hoch_DE.dotx</Template>
  <TotalTime>0</TotalTime>
  <Pages>2</Pages>
  <Words>72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Neutral Hoch DE</vt:lpstr>
    </vt:vector>
  </TitlesOfParts>
  <Company>FMH</Company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Neutral Hoch DE</dc:title>
  <dc:creator>Brigitte Stöckli</dc:creator>
  <cp:lastModifiedBy>Graf Nils</cp:lastModifiedBy>
  <cp:revision>9</cp:revision>
  <cp:lastPrinted>2021-11-05T07:36:00Z</cp:lastPrinted>
  <dcterms:created xsi:type="dcterms:W3CDTF">2021-11-05T06:47:00Z</dcterms:created>
  <dcterms:modified xsi:type="dcterms:W3CDTF">2021-12-14T06:23:00Z</dcterms:modified>
</cp:coreProperties>
</file>